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30B0A" w14:textId="1D1FC41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D3EC7" w:rsidRPr="00FD3EC7">
        <w:t>5</w:t>
      </w:r>
      <w:r w:rsidRPr="00FD3EC7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B30B0B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0B30B0C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70B30B0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0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0E" w14:textId="77777777" w:rsidR="00583EA0" w:rsidRDefault="00583EA0">
            <w:r>
              <w:t>Inschrijver</w:t>
            </w:r>
          </w:p>
        </w:tc>
      </w:tr>
      <w:tr w:rsidR="00583EA0" w14:paraId="70B30B1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11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0B30B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1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15" w14:textId="56BED725" w:rsidR="00583EA0" w:rsidRDefault="00226364">
            <w:r>
              <w:t>Adres/</w:t>
            </w:r>
            <w:r w:rsidR="00583EA0">
              <w:t>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1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0B30B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1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19" w14:textId="77777777" w:rsidR="00583EA0" w:rsidRDefault="00583EA0">
            <w:r>
              <w:t xml:space="preserve">Referentieproject </w:t>
            </w:r>
          </w:p>
        </w:tc>
      </w:tr>
      <w:tr w:rsidR="00583EA0" w14:paraId="70B30B1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1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1C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1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0B30B2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1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20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2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0B30B2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2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24" w14:textId="77777777" w:rsidR="00583EA0" w:rsidRDefault="00583EA0">
            <w:r>
              <w:t>Referentie heeft betrekking op:</w:t>
            </w:r>
          </w:p>
          <w:p w14:paraId="70B30B25" w14:textId="77777777" w:rsidR="00583EA0" w:rsidRDefault="00583EA0">
            <w:r>
              <w:t xml:space="preserve"> </w:t>
            </w:r>
          </w:p>
          <w:p w14:paraId="70B30B2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27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70B30B28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70B30B29" w14:textId="77777777"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14:paraId="70B30B2A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70B30B2B" w14:textId="77777777" w:rsidR="00583EA0" w:rsidRDefault="00583EA0">
            <w:r>
              <w:sym w:font="Wingdings" w:char="F06F"/>
            </w:r>
            <w:r>
              <w:t xml:space="preserve">  Selectiecriterium</w:t>
            </w:r>
            <w:proofErr w:type="gramStart"/>
            <w:r>
              <w:t xml:space="preserve"> ..</w:t>
            </w:r>
            <w:proofErr w:type="gramEnd"/>
          </w:p>
        </w:tc>
      </w:tr>
      <w:tr w:rsidR="00583EA0" w14:paraId="70B30B2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2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2E" w14:textId="77777777" w:rsidR="00583EA0" w:rsidRDefault="00583EA0">
            <w:r>
              <w:t>Naam en adres opdrachtgever:</w:t>
            </w:r>
          </w:p>
        </w:tc>
      </w:tr>
      <w:tr w:rsidR="00583EA0" w14:paraId="70B30B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3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31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0B30B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35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0B30B3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3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3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B30B3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0B30B3B" w14:textId="77777777" w:rsidR="00583EA0" w:rsidRDefault="00583EA0">
            <w:pPr>
              <w:rPr>
                <w:highlight w:val="lightGray"/>
              </w:rPr>
            </w:pPr>
          </w:p>
          <w:p w14:paraId="70B30B3C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14:paraId="70B30B4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3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3F" w14:textId="77777777"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14:paraId="70B30B4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4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42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B30B43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70B30B44" w14:textId="77777777" w:rsidR="00583EA0" w:rsidRDefault="00583EA0">
            <w:pPr>
              <w:rPr>
                <w:highlight w:val="lightGray"/>
              </w:rPr>
            </w:pPr>
          </w:p>
          <w:p w14:paraId="70B30B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70B30B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4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0B30B4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4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4C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4D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70B30B5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50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51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14:paraId="70B30B5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54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5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0B30B5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5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58" w14:textId="77777777" w:rsidR="00583EA0" w:rsidRDefault="00583EA0">
            <w:r>
              <w:t>Datum van oplevering</w:t>
            </w:r>
          </w:p>
          <w:p w14:paraId="70B30B5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5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0B30B6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30B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30B5D" w14:textId="77777777" w:rsidR="00583EA0" w:rsidRDefault="00583EA0">
            <w:r>
              <w:t>Contractvorm:</w:t>
            </w:r>
          </w:p>
          <w:p w14:paraId="70B30B5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</w:t>
            </w:r>
            <w:proofErr w:type="gramStart"/>
            <w:r>
              <w:rPr>
                <w:highlight w:val="lightGray"/>
              </w:rPr>
              <w:t>bijv.</w:t>
            </w:r>
            <w:proofErr w:type="gramEnd"/>
            <w:r>
              <w:rPr>
                <w:highlight w:val="lightGray"/>
              </w:rPr>
              <w:t xml:space="preserve"> </w:t>
            </w:r>
            <w:proofErr w:type="gramStart"/>
            <w:r>
              <w:rPr>
                <w:highlight w:val="lightGray"/>
              </w:rPr>
              <w:t>UAV /</w:t>
            </w:r>
            <w:proofErr w:type="gramEnd"/>
            <w:r>
              <w:rPr>
                <w:highlight w:val="lightGray"/>
              </w:rPr>
              <w:t xml:space="preserve"> UAV-GC)</w:t>
            </w:r>
          </w:p>
        </w:tc>
      </w:tr>
      <w:tr w:rsidR="00583EA0" w14:paraId="70B30B6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30B6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B30B6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63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70B30B68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30B6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B30B66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0B30B6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30B6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B30B6A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B30B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70B30B74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B6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B6E" w14:textId="149B443D" w:rsidR="00583EA0" w:rsidRDefault="00583EA0">
            <w:r>
              <w:t xml:space="preserve">Omvang van de werkzaamheden die door de gegadigde en de andere deelnemers in </w:t>
            </w:r>
            <w:r w:rsidR="00226364">
              <w:t>het samenwerkingsverband</w:t>
            </w:r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B30B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70B30B70" w14:textId="77777777" w:rsidR="00583EA0" w:rsidRDefault="00583EA0">
            <w:pPr>
              <w:rPr>
                <w:highlight w:val="lightGray"/>
              </w:rPr>
            </w:pPr>
          </w:p>
          <w:p w14:paraId="70B30B7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70B30B72" w14:textId="77777777" w:rsidR="00583EA0" w:rsidRDefault="00583EA0">
            <w:pPr>
              <w:rPr>
                <w:highlight w:val="lightGray"/>
              </w:rPr>
            </w:pPr>
          </w:p>
          <w:p w14:paraId="70B30B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70B30B75" w14:textId="77777777" w:rsidR="00583EA0" w:rsidRDefault="00583EA0" w:rsidP="00583EA0">
      <w:pPr>
        <w:pStyle w:val="colofontitel"/>
      </w:pPr>
    </w:p>
    <w:p w14:paraId="70B30B76" w14:textId="77777777" w:rsidR="000B46D8" w:rsidRDefault="000B46D8"/>
    <w:sectPr w:rsidR="000B46D8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31BC" w14:textId="77777777" w:rsidR="00C362F5" w:rsidRDefault="00C362F5" w:rsidP="00C362F5">
      <w:pPr>
        <w:spacing w:line="240" w:lineRule="auto"/>
      </w:pPr>
      <w:r>
        <w:separator/>
      </w:r>
    </w:p>
  </w:endnote>
  <w:endnote w:type="continuationSeparator" w:id="0">
    <w:p w14:paraId="27C9DA38" w14:textId="77777777" w:rsidR="00C362F5" w:rsidRDefault="00C362F5" w:rsidP="00C36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E15EB" w14:textId="77777777" w:rsidR="00C362F5" w:rsidRDefault="00C362F5" w:rsidP="00C362F5">
      <w:pPr>
        <w:spacing w:line="240" w:lineRule="auto"/>
      </w:pPr>
      <w:r>
        <w:separator/>
      </w:r>
    </w:p>
  </w:footnote>
  <w:footnote w:type="continuationSeparator" w:id="0">
    <w:p w14:paraId="21263F02" w14:textId="77777777" w:rsidR="00C362F5" w:rsidRDefault="00C362F5" w:rsidP="00C362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D8B3" w14:textId="77777777" w:rsidR="00CA012C" w:rsidRPr="00CA012C" w:rsidRDefault="00CA012C" w:rsidP="00CA012C">
    <w:pPr>
      <w:pStyle w:val="Koptekst"/>
      <w:rPr>
        <w:sz w:val="18"/>
        <w:szCs w:val="18"/>
      </w:rPr>
    </w:pPr>
    <w:r w:rsidRPr="00CA012C">
      <w:rPr>
        <w:sz w:val="18"/>
        <w:szCs w:val="18"/>
      </w:rPr>
      <w:t>Gemeente Amsterdam </w:t>
    </w:r>
  </w:p>
  <w:p w14:paraId="302EFAE8" w14:textId="77777777" w:rsidR="00CA012C" w:rsidRPr="00CA012C" w:rsidRDefault="00CA012C" w:rsidP="00CA012C">
    <w:pPr>
      <w:pStyle w:val="Koptekst"/>
      <w:rPr>
        <w:sz w:val="18"/>
        <w:szCs w:val="18"/>
      </w:rPr>
    </w:pPr>
    <w:r w:rsidRPr="00CA012C">
      <w:rPr>
        <w:sz w:val="18"/>
        <w:szCs w:val="18"/>
      </w:rPr>
      <w:t>AI 2024-0069 Hekwerken </w:t>
    </w:r>
  </w:p>
  <w:p w14:paraId="155C72BF" w14:textId="58AD9D39" w:rsidR="00CA012C" w:rsidRPr="00CA012C" w:rsidRDefault="00CA012C" w:rsidP="00CA012C">
    <w:pPr>
      <w:pStyle w:val="Koptekst"/>
      <w:rPr>
        <w:sz w:val="18"/>
        <w:szCs w:val="18"/>
      </w:rPr>
    </w:pPr>
    <w:r w:rsidRPr="00CA012C">
      <w:rPr>
        <w:sz w:val="18"/>
        <w:szCs w:val="18"/>
      </w:rPr>
      <w:t>Bijlage </w:t>
    </w:r>
    <w:r>
      <w:rPr>
        <w:sz w:val="18"/>
        <w:szCs w:val="18"/>
      </w:rPr>
      <w:t>5</w:t>
    </w:r>
    <w:r w:rsidRPr="00CA012C">
      <w:rPr>
        <w:sz w:val="18"/>
        <w:szCs w:val="18"/>
      </w:rPr>
      <w:t xml:space="preserve"> – </w:t>
    </w:r>
    <w:r>
      <w:rPr>
        <w:sz w:val="18"/>
        <w:szCs w:val="18"/>
      </w:rPr>
      <w:t>Modelformulier referentiewerken</w:t>
    </w:r>
    <w:r w:rsidRPr="00CA012C">
      <w:rPr>
        <w:sz w:val="18"/>
        <w:szCs w:val="18"/>
      </w:rPr>
      <w:t> </w:t>
    </w:r>
  </w:p>
  <w:p w14:paraId="46E376FE" w14:textId="77777777" w:rsidR="00C362F5" w:rsidRDefault="00C362F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567887">
    <w:abstractNumId w:val="0"/>
  </w:num>
  <w:num w:numId="2" w16cid:durableId="13264623">
    <w:abstractNumId w:val="3"/>
  </w:num>
  <w:num w:numId="3" w16cid:durableId="1142117809">
    <w:abstractNumId w:val="7"/>
  </w:num>
  <w:num w:numId="4" w16cid:durableId="435449239">
    <w:abstractNumId w:val="6"/>
  </w:num>
  <w:num w:numId="5" w16cid:durableId="1273053960">
    <w:abstractNumId w:val="0"/>
  </w:num>
  <w:num w:numId="6" w16cid:durableId="1441294271">
    <w:abstractNumId w:val="2"/>
  </w:num>
  <w:num w:numId="7" w16cid:durableId="652687430">
    <w:abstractNumId w:val="5"/>
  </w:num>
  <w:num w:numId="8" w16cid:durableId="232619787">
    <w:abstractNumId w:val="4"/>
  </w:num>
  <w:num w:numId="9" w16cid:durableId="246499534">
    <w:abstractNumId w:val="7"/>
  </w:num>
  <w:num w:numId="10" w16cid:durableId="133716669">
    <w:abstractNumId w:val="6"/>
  </w:num>
  <w:num w:numId="11" w16cid:durableId="1229028552">
    <w:abstractNumId w:val="6"/>
  </w:num>
  <w:num w:numId="12" w16cid:durableId="35744228">
    <w:abstractNumId w:val="6"/>
  </w:num>
  <w:num w:numId="13" w16cid:durableId="1410544369">
    <w:abstractNumId w:val="6"/>
  </w:num>
  <w:num w:numId="14" w16cid:durableId="761494303">
    <w:abstractNumId w:val="6"/>
  </w:num>
  <w:num w:numId="15" w16cid:durableId="1036853972">
    <w:abstractNumId w:val="6"/>
  </w:num>
  <w:num w:numId="16" w16cid:durableId="2083333607">
    <w:abstractNumId w:val="6"/>
  </w:num>
  <w:num w:numId="17" w16cid:durableId="491799145">
    <w:abstractNumId w:val="6"/>
  </w:num>
  <w:num w:numId="18" w16cid:durableId="1897475356">
    <w:abstractNumId w:val="6"/>
  </w:num>
  <w:num w:numId="19" w16cid:durableId="603001870">
    <w:abstractNumId w:val="4"/>
  </w:num>
  <w:num w:numId="20" w16cid:durableId="1856653668">
    <w:abstractNumId w:val="7"/>
  </w:num>
  <w:num w:numId="21" w16cid:durableId="2020883663">
    <w:abstractNumId w:val="0"/>
  </w:num>
  <w:num w:numId="22" w16cid:durableId="171071939">
    <w:abstractNumId w:val="2"/>
  </w:num>
  <w:num w:numId="23" w16cid:durableId="1023747477">
    <w:abstractNumId w:val="5"/>
  </w:num>
  <w:num w:numId="24" w16cid:durableId="608588607">
    <w:abstractNumId w:val="0"/>
  </w:num>
  <w:num w:numId="25" w16cid:durableId="323360674">
    <w:abstractNumId w:val="0"/>
  </w:num>
  <w:num w:numId="26" w16cid:durableId="1845628333">
    <w:abstractNumId w:val="0"/>
  </w:num>
  <w:num w:numId="27" w16cid:durableId="1536430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26364"/>
    <w:rsid w:val="002B5524"/>
    <w:rsid w:val="003B3222"/>
    <w:rsid w:val="00424DED"/>
    <w:rsid w:val="00482A4F"/>
    <w:rsid w:val="004E7F9B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D64D8"/>
    <w:rsid w:val="00BD0C39"/>
    <w:rsid w:val="00C362F5"/>
    <w:rsid w:val="00CA012C"/>
    <w:rsid w:val="00EB1492"/>
    <w:rsid w:val="00F12F0D"/>
    <w:rsid w:val="00F16E1D"/>
    <w:rsid w:val="00FD3EC7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30B0A"/>
  <w15:docId w15:val="{79FE62D8-DBF3-47A7-B679-BA5D8186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C362F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C362F5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C362F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C362F5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D601C8C923667408E5A43346A18D306" ma:contentTypeVersion="5" ma:contentTypeDescription="Aan dit standaarddocument kleven alle metagegevens die mogelijk van belang zijn op documentniveau, bijvoorbeeld om bepaalde processen uit te kunnen voeren." ma:contentTypeScope="" ma:versionID="6555fe79122cd47a655f22fb1404498a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c43be901a6cf754a99d63fc62f40d4d7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15bb477-220d-4a00-b175-230fc6e5036c}" ma:internalName="TaxCatchAll" ma:showField="CatchAllData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15bb477-220d-4a00-b175-230fc6e5036c}" ma:internalName="TaxCatchAllLabel" ma:readOnly="true" ma:showField="CatchAllDataLabel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Props1.xml><?xml version="1.0" encoding="utf-8"?>
<ds:datastoreItem xmlns:ds="http://schemas.openxmlformats.org/officeDocument/2006/customXml" ds:itemID="{5F9A51E4-7455-4048-9467-36D01785A38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93912-8CDD-4C4C-AC61-4757B5770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89917-56EB-4D63-886A-9F9D39DACD0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451ceeed-c77b-4a37-aea6-85893f5a9fb4"/>
    <ds:schemaRef ds:uri="http://schemas.openxmlformats.org/package/2006/metadata/core-properties"/>
    <ds:schemaRef ds:uri="cdbe2661-d840-4850-8710-6d272de092d7"/>
    <ds:schemaRef ds:uri="http://purl.org/dc/elements/1.1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Demir, Sadettin</cp:lastModifiedBy>
  <cp:revision>6</cp:revision>
  <dcterms:created xsi:type="dcterms:W3CDTF">2018-08-07T10:53:00Z</dcterms:created>
  <dcterms:modified xsi:type="dcterms:W3CDTF">2026-04-09T10:49:00Z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0x0101006EE0887428AA3340B2884DF1130CF73B004D601C8C923667408E5A43346A18D306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</Properties>
</file>